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463648" name="e76fe0f0-0e44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523671" name="e76fe0f0-0e44-11f1-9e17-490f689792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202049" name="23068c4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379943" name="23068c40-0e45-11f1-9e17-490f6897922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523149" name="ce13ea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585270" name="ce13ea60-0e45-11f1-9e17-490f6897922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Waschküche/ Trockeraum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286070" name="f9ed80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345839" name="f9ed8060-0e45-11f1-9e17-490f6897922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Rohrbandage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654658" name="1c05fc9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668590" name="1c05fc90-0e46-11f1-9e17-490f6897922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291231" name="3e6e1f6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299222" name="3e6e1f60-0e46-11f1-9e17-490f6897922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2538480" name="74f8384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45268" name="74f83840-0e46-11f1-9e17-490f6897922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9747923" name="e0fc32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399495" name="e0fc3280-0e46-11f1-9e17-490f689792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181361" name="3362dce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817407" name="3362dce0-0e47-11f1-9e17-490f6897922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394502" name="59f48f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786625" name="59f48fb0-0e48-11f1-9e17-490f689792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039356" name="72a201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96051" name="72a20150-0e48-11f1-9e17-490f6897922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416460" name="823dfa1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907440" name="823dfa10-0e48-11f1-9e17-490f689792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18644" name="9852bf7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35051" name="9852bf70-0e48-11f1-9e17-490f6897922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0253180" name="566dbd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628903" name="566dbd70-0e49-11f1-9e17-490f6897922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0679579" name="69b643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549154" name="69b64370-0e49-11f1-9e17-490f6897922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7943471" name="78935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267517" name="78935900-0e49-11f1-9e17-490f689792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9206371" name="8be68d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293759" name="8be68d60-0e49-11f1-9e17-490f689792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917096" name="c7e103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20737" name="c7e10390-0e49-11f1-9e17-490f6897922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242597" name="1d060aa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22586" name="1d060aa0-0e4a-11f1-9e17-490f6897922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946830" name="47b180e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066394" name="47b180e0-0e4a-11f1-9e17-490f689792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5706539" name="482c27c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39471" name="482c27c0-0e4d-11f1-9e17-490f6897922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9977108" name="5b64f65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5216" name="5b64f650-0e4d-11f1-9e17-490f6897922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788775" name="7d30b21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72446" name="7d30b210-0e4d-11f1-9e17-490f689792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8816121" name="e36a482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56369" name="e36a4820-0e4d-11f1-9e17-490f6897922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833159" name="f11ac49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527389" name="f11ac490-0e4d-11f1-9e17-490f6897922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Bad </w:t>
            </w:r>
          </w:p>
          <w:p>
            <w:pPr>
              <w:spacing w:before="0" w:after="0" w:line="240" w:lineRule="auto"/>
            </w:pPr>
            <w:r>
              <w:t>OG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731051" name="ffa80c7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781585" name="ffa80c70-0e4d-11f1-9e17-490f6897922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0914720" name="03957dd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798619" name="03957dd0-0e4f-11f1-9e17-490f6897922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087559" name="12715ae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3841" name="12715ae0-0e4f-11f1-9e17-490f6897922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7295623" name="226956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669265" name="22695650-0e4f-11f1-9e17-490f6897922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281851" name="7328b9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98074" name="7328b950-0e4f-11f1-9e17-490f689792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93727" name="e5c1bac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69095" name="e5c1bac0-0e4f-11f1-9e17-490f6897922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294157" name="30a6b40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648934" name="30a6b400-0e50-11f1-9e17-490f689792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461644" name="7d403b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602431" name="7d403b10-0e50-11f1-9e17-490f6897922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Tägerstein 6, 8910 Affoltern am Albis</w:t>
          </w:r>
        </w:p>
        <w:p>
          <w:pPr>
            <w:spacing w:before="0" w:after="0"/>
          </w:pPr>
          <w:r>
            <w:t>737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